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79287" w14:textId="77777777" w:rsidR="0038323E" w:rsidRDefault="00000000">
      <w:pPr>
        <w:pStyle w:val="Heading1"/>
      </w:pPr>
      <w:r>
        <w:t>Loan Validation Project</w:t>
      </w:r>
    </w:p>
    <w:p w14:paraId="07AD0782" w14:textId="77777777" w:rsidR="0038323E" w:rsidRDefault="00000000">
      <w:pPr>
        <w:pStyle w:val="Heading2"/>
      </w:pPr>
      <w:r>
        <w:t>Sprint 6 – Daily Standup 2</w:t>
      </w:r>
    </w:p>
    <w:p w14:paraId="1405BE20" w14:textId="2B84CF3A" w:rsidR="0038323E" w:rsidRPr="00322478" w:rsidRDefault="00000000">
      <w:pPr>
        <w:rPr>
          <w:lang w:val="es-CU"/>
        </w:rPr>
      </w:pPr>
      <w:r w:rsidRPr="00322478">
        <w:rPr>
          <w:lang w:val="es-CU"/>
        </w:rPr>
        <w:t>Date: November 1</w:t>
      </w:r>
      <w:r w:rsidR="00322478">
        <w:rPr>
          <w:lang w:val="es-CU"/>
        </w:rPr>
        <w:t>2</w:t>
      </w:r>
      <w:r w:rsidRPr="00322478">
        <w:rPr>
          <w:lang w:val="es-CU"/>
        </w:rPr>
        <w:t>, 2025</w:t>
      </w:r>
    </w:p>
    <w:p w14:paraId="3B5B986F" w14:textId="321DC4D5" w:rsidR="0038323E" w:rsidRPr="00322478" w:rsidRDefault="00000000">
      <w:pPr>
        <w:rPr>
          <w:lang w:val="es-CU"/>
        </w:rPr>
      </w:pPr>
      <w:r w:rsidRPr="00322478">
        <w:rPr>
          <w:lang w:val="es-CU"/>
        </w:rPr>
        <w:t xml:space="preserve">Participants: Ernesto, Carlos, Luis, Chris, </w:t>
      </w:r>
      <w:r w:rsidR="00322478">
        <w:rPr>
          <w:lang w:val="es-CU"/>
        </w:rPr>
        <w:t>Miguel</w:t>
      </w:r>
    </w:p>
    <w:p w14:paraId="43F3A6C0" w14:textId="77777777" w:rsidR="0038323E" w:rsidRPr="00322478" w:rsidRDefault="00000000">
      <w:pPr>
        <w:pStyle w:val="Heading3"/>
        <w:rPr>
          <w:lang w:val="es-CU"/>
        </w:rPr>
      </w:pPr>
      <w:r w:rsidRPr="00322478">
        <w:rPr>
          <w:lang w:val="es-CU"/>
        </w:rPr>
        <w:t>Ernesto Blanco</w:t>
      </w:r>
    </w:p>
    <w:p w14:paraId="7550F813" w14:textId="77777777" w:rsidR="0038323E" w:rsidRDefault="00000000">
      <w:r>
        <w:t>Yesterday: Collaborated with Miguel and Chris on backend integration for the Loan Validation Dashboard; reviewed API connections between fraud detection module and the frontend data display.</w:t>
      </w:r>
    </w:p>
    <w:p w14:paraId="3E49F96C" w14:textId="77777777" w:rsidR="0038323E" w:rsidRDefault="00000000">
      <w:r>
        <w:t>Today: Continue QA validation for live dashboard data; test consistency between OCR confidence values and fraud-risk outputs now visible on the interface.</w:t>
      </w:r>
    </w:p>
    <w:p w14:paraId="36F27C47" w14:textId="77777777" w:rsidR="0038323E" w:rsidRDefault="00000000">
      <w:r>
        <w:t>Blockers: Awaiting updated endpoint documentation from Chris to finalize QA testing.</w:t>
      </w:r>
    </w:p>
    <w:p w14:paraId="0F9673AE" w14:textId="77777777" w:rsidR="0038323E" w:rsidRDefault="00000000">
      <w:pPr>
        <w:pStyle w:val="Heading3"/>
      </w:pPr>
      <w:r>
        <w:t>Carlos</w:t>
      </w:r>
    </w:p>
    <w:p w14:paraId="19E0A36B" w14:textId="77777777" w:rsidR="0038323E" w:rsidRDefault="00000000">
      <w:r>
        <w:t>Yesterday: Helped structure the backend data flow for dashboard metrics; updated the architecture diagram to reflect new frontend-backend linkage; performed minor data cleanup on applicant test records.</w:t>
      </w:r>
    </w:p>
    <w:p w14:paraId="59EA051B" w14:textId="77777777" w:rsidR="0038323E" w:rsidRDefault="00000000">
      <w:r>
        <w:t>Today: Begin validating data serialization between Flask backend and dashboard UI; ensure schema alignment between the frontend API responses and S3 data storage.</w:t>
      </w:r>
    </w:p>
    <w:p w14:paraId="01D2B05C" w14:textId="77777777" w:rsidR="0038323E" w:rsidRDefault="00000000">
      <w:r>
        <w:t>Blockers: Need confirmation from PM on final dataset fields for demo presentation.</w:t>
      </w:r>
    </w:p>
    <w:p w14:paraId="0AC45AD8" w14:textId="77777777" w:rsidR="0038323E" w:rsidRDefault="00000000">
      <w:pPr>
        <w:pStyle w:val="Heading3"/>
      </w:pPr>
      <w:r>
        <w:t>Luis</w:t>
      </w:r>
    </w:p>
    <w:p w14:paraId="29DDC466" w14:textId="77777777" w:rsidR="0038323E" w:rsidRDefault="00000000">
      <w:r>
        <w:t>Yesterday: Completed S3 logging configuration; supported integration tests between backend microservices and dashboard endpoints.</w:t>
      </w:r>
    </w:p>
    <w:p w14:paraId="3BC442CE" w14:textId="77777777" w:rsidR="0038323E" w:rsidRDefault="00000000">
      <w:r>
        <w:t>Today: Finalize backend logging visualization for error tracking; connect data logs to frontend for system monitoring display.</w:t>
      </w:r>
    </w:p>
    <w:p w14:paraId="7343A78C" w14:textId="77777777" w:rsidR="0038323E" w:rsidRDefault="00000000">
      <w:r>
        <w:t>Blockers: Limited access to AWS monitoring tools for live error tracing.</w:t>
      </w:r>
    </w:p>
    <w:p w14:paraId="057F8BC4" w14:textId="77777777" w:rsidR="0038323E" w:rsidRDefault="00000000">
      <w:pPr>
        <w:pStyle w:val="Heading3"/>
      </w:pPr>
      <w:r>
        <w:t>Chris</w:t>
      </w:r>
    </w:p>
    <w:p w14:paraId="092192E2" w14:textId="77777777" w:rsidR="0038323E" w:rsidRDefault="00000000">
      <w:r>
        <w:t>Yesterday: Worked on API endpoint stabilization for frontend-backend communication; implemented cross-origin configuration to enable dashboard integration.</w:t>
      </w:r>
    </w:p>
    <w:p w14:paraId="680C8FD0" w14:textId="77777777" w:rsidR="0038323E" w:rsidRDefault="00000000">
      <w:r>
        <w:t>Today: Finalize endpoint documentation; optimize Lambda trigger timing to synchronize with frontend data refresh rates.</w:t>
      </w:r>
    </w:p>
    <w:p w14:paraId="44F602BE" w14:textId="77777777" w:rsidR="0038323E" w:rsidRDefault="00000000">
      <w:r>
        <w:t>Blockers: None reported.</w:t>
      </w:r>
    </w:p>
    <w:p w14:paraId="2CD4073F" w14:textId="77777777" w:rsidR="0038323E" w:rsidRDefault="00000000">
      <w:pPr>
        <w:pStyle w:val="Heading3"/>
      </w:pPr>
      <w:r>
        <w:lastRenderedPageBreak/>
        <w:t>Miguel</w:t>
      </w:r>
    </w:p>
    <w:p w14:paraId="5D26B5A8" w14:textId="77777777" w:rsidR="0038323E" w:rsidRDefault="00000000">
      <w:r>
        <w:t>Yesterday: Focused on frontend development of the Loan Validation Dashboard; connected the Trust Index and Confidence Score charts to backend data sources.</w:t>
      </w:r>
    </w:p>
    <w:p w14:paraId="6025ECEE" w14:textId="42E99F4D" w:rsidR="0038323E" w:rsidRDefault="00000000">
      <w:r>
        <w:t>Today: Improve UI responsiveness and real-time updates from backend data streams; test layout behavior under dynamic data input.</w:t>
      </w:r>
    </w:p>
    <w:sectPr w:rsidR="0038323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70317294">
    <w:abstractNumId w:val="8"/>
  </w:num>
  <w:num w:numId="2" w16cid:durableId="1559242937">
    <w:abstractNumId w:val="6"/>
  </w:num>
  <w:num w:numId="3" w16cid:durableId="390546378">
    <w:abstractNumId w:val="5"/>
  </w:num>
  <w:num w:numId="4" w16cid:durableId="2040548386">
    <w:abstractNumId w:val="4"/>
  </w:num>
  <w:num w:numId="5" w16cid:durableId="1445926212">
    <w:abstractNumId w:val="7"/>
  </w:num>
  <w:num w:numId="6" w16cid:durableId="707335325">
    <w:abstractNumId w:val="3"/>
  </w:num>
  <w:num w:numId="7" w16cid:durableId="179855728">
    <w:abstractNumId w:val="2"/>
  </w:num>
  <w:num w:numId="8" w16cid:durableId="1959600695">
    <w:abstractNumId w:val="1"/>
  </w:num>
  <w:num w:numId="9" w16cid:durableId="104984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2478"/>
    <w:rsid w:val="00326F90"/>
    <w:rsid w:val="0038323E"/>
    <w:rsid w:val="003B780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A461E0"/>
  <w14:defaultImageDpi w14:val="300"/>
  <w15:docId w15:val="{2A69E034-5740-4936-9786-13E43F3C6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Ernesto David Blanco</cp:lastModifiedBy>
  <cp:revision>2</cp:revision>
  <dcterms:created xsi:type="dcterms:W3CDTF">2013-12-23T23:15:00Z</dcterms:created>
  <dcterms:modified xsi:type="dcterms:W3CDTF">2025-11-13T03:51:00Z</dcterms:modified>
  <cp:category/>
</cp:coreProperties>
</file>